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42226" w:rsidRPr="00663B7F" w:rsidRDefault="00C42226" w:rsidP="00C422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663B7F">
        <w:rPr>
          <w:rFonts w:ascii="Times New Roman" w:eastAsiaTheme="minorEastAsia" w:hAnsi="Times New Roman"/>
          <w:b/>
          <w:sz w:val="27"/>
          <w:szCs w:val="27"/>
        </w:rPr>
        <w:t>6</w:t>
      </w:r>
      <w:r>
        <w:rPr>
          <w:rFonts w:ascii="Times New Roman" w:eastAsiaTheme="minorEastAsia" w:hAnsi="Times New Roman"/>
          <w:b/>
          <w:sz w:val="27"/>
          <w:szCs w:val="27"/>
        </w:rPr>
        <w:t>0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</w:t>
      </w:r>
      <w:r w:rsidRPr="00663B7F">
        <w:rPr>
          <w:rFonts w:ascii="Times New Roman" w:eastAsiaTheme="minorEastAsia" w:hAnsi="Times New Roman"/>
          <w:b/>
          <w:sz w:val="27"/>
          <w:szCs w:val="27"/>
        </w:rPr>
        <w:t>501</w:t>
      </w:r>
    </w:p>
    <w:p w:rsidR="00C42226" w:rsidRDefault="00C42226" w:rsidP="00C422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C42226" w:rsidRPr="00663B7F" w:rsidRDefault="006019FF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встановлення 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них</w:t>
      </w:r>
    </w:p>
    <w:p w:rsidR="00C36CA8" w:rsidRPr="00F922E0" w:rsidRDefault="006019FF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ділянок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 польови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х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дор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іг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ФГ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Лан-П</w:t>
      </w:r>
      <w:proofErr w:type="spellEnd"/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C36CA8" w:rsidRPr="00F922E0" w:rsidRDefault="00C36CA8" w:rsidP="00C36CA8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6B0C26" w:rsidRPr="00F922E0" w:rsidRDefault="00C36CA8" w:rsidP="006019FF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>Лан-П</w:t>
      </w:r>
      <w:proofErr w:type="spellEnd"/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встановлення (відновлення) меж земельних ділянок  польових доріг 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із земель колишнього КСП «Незалежна Україна» </w:t>
      </w:r>
      <w:proofErr w:type="spellStart"/>
      <w:r w:rsidR="006019FF">
        <w:rPr>
          <w:rFonts w:ascii="Times New Roman" w:hAnsi="Times New Roman"/>
          <w:sz w:val="28"/>
          <w:szCs w:val="28"/>
          <w:lang w:val="uk-UA"/>
        </w:rPr>
        <w:t>с.Дзюньків</w:t>
      </w:r>
      <w:proofErr w:type="spellEnd"/>
      <w:r w:rsidR="006019F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ст..26 Закону України «Про місцеве самоврядування в Україні»,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кодексу України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36CA8" w:rsidRDefault="00C36CA8" w:rsidP="00C36CA8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6B0C26" w:rsidRPr="00F922E0" w:rsidRDefault="006B0C26" w:rsidP="00C36CA8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C36CA8" w:rsidRPr="00F922E0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 дозв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на виготовлення технічної документації із землеустрою, щодо встановлення (відновлення) меж земельних ділянок  польових доріг із земель колишнього КСП «Незалежна Україна» </w:t>
      </w:r>
      <w:proofErr w:type="spellStart"/>
      <w:r w:rsidRPr="006019FF">
        <w:rPr>
          <w:rFonts w:ascii="Times New Roman" w:hAnsi="Times New Roman"/>
          <w:bCs/>
          <w:sz w:val="28"/>
          <w:szCs w:val="28"/>
          <w:lang w:val="uk-UA"/>
        </w:rPr>
        <w:t>с.Дзюньків</w:t>
      </w:r>
      <w:proofErr w:type="spellEnd"/>
      <w:r w:rsidRPr="006019F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18,00га в польових масивах  земельних ділянок які орендує ФГ «Лан-П»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019FF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2.  Надати погодження  на  виготовлення технічної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із землеустрою, щодо встановлення (відновлення) меж земельних ділянок  польових доріг із земель колишнього КСП «Незалежна Україна» </w:t>
      </w:r>
      <w:proofErr w:type="spellStart"/>
      <w:r w:rsidRPr="006019FF">
        <w:rPr>
          <w:rFonts w:ascii="Times New Roman" w:hAnsi="Times New Roman"/>
          <w:bCs/>
          <w:sz w:val="28"/>
          <w:szCs w:val="28"/>
          <w:lang w:val="uk-UA"/>
        </w:rPr>
        <w:t>с.Дзюньків</w:t>
      </w:r>
      <w:proofErr w:type="spellEnd"/>
      <w:r w:rsidRPr="006019FF">
        <w:rPr>
          <w:rFonts w:ascii="Times New Roman" w:hAnsi="Times New Roman"/>
          <w:bCs/>
          <w:sz w:val="28"/>
          <w:szCs w:val="28"/>
          <w:lang w:val="uk-UA"/>
        </w:rPr>
        <w:t>, площею 18,00га в польових масивах  земельних ділянок які орендує ФГ «Лан-П»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</w:t>
      </w:r>
    </w:p>
    <w:p w:rsidR="00A47668" w:rsidRPr="00F922E0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36CA8" w:rsidRDefault="00C36CA8" w:rsidP="00C36CA8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F922E0">
        <w:rPr>
          <w:sz w:val="28"/>
          <w:szCs w:val="28"/>
        </w:rPr>
        <w:t>Міський  голова                                    С.Волинський</w:t>
      </w:r>
    </w:p>
    <w:p w:rsidR="0087494E" w:rsidRDefault="0087494E" w:rsidP="00C36CA8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06D34" w:rsidRPr="008A3AE8" w:rsidRDefault="00606D34" w:rsidP="00F922E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606D34" w:rsidRPr="008A3AE8" w:rsidSect="00663B7F">
      <w:pgSz w:w="12240" w:h="15840" w:code="1"/>
      <w:pgMar w:top="709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97B13"/>
    <w:rsid w:val="00317446"/>
    <w:rsid w:val="00385534"/>
    <w:rsid w:val="00402717"/>
    <w:rsid w:val="005A0493"/>
    <w:rsid w:val="006019FF"/>
    <w:rsid w:val="00606D34"/>
    <w:rsid w:val="00663B7F"/>
    <w:rsid w:val="006B0C26"/>
    <w:rsid w:val="006F5B6A"/>
    <w:rsid w:val="00773856"/>
    <w:rsid w:val="0081342E"/>
    <w:rsid w:val="00870D21"/>
    <w:rsid w:val="0087494E"/>
    <w:rsid w:val="008A3AE8"/>
    <w:rsid w:val="008D6670"/>
    <w:rsid w:val="00956534"/>
    <w:rsid w:val="00961166"/>
    <w:rsid w:val="00A47668"/>
    <w:rsid w:val="00B0621D"/>
    <w:rsid w:val="00B31307"/>
    <w:rsid w:val="00B52E0B"/>
    <w:rsid w:val="00C227D5"/>
    <w:rsid w:val="00C23241"/>
    <w:rsid w:val="00C36CA8"/>
    <w:rsid w:val="00C42226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5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83ED0-AF03-4A9C-B5F1-77310BBF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2021-03-17T07:40:00Z</cp:lastPrinted>
  <dcterms:created xsi:type="dcterms:W3CDTF">2021-03-17T07:40:00Z</dcterms:created>
  <dcterms:modified xsi:type="dcterms:W3CDTF">2021-04-12T06:40:00Z</dcterms:modified>
</cp:coreProperties>
</file>